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Musikzimmer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422823" name="18cc32e0-2429-11f0-81fd-d73351845c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4987948" name="18cc32e0-2429-11f0-81fd-d73351845c1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Musikzimmer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1099660" name="38af5880-2429-11f0-82dc-1700205859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7626343" name="38af5880-2429-11f0-82dc-17002058596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Musikzimmer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4511145" name="4d2ba390-2429-11f0-b039-95a57179e3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5157295" name="4d2ba390-2429-11f0-b039-95a57179e3f4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Leichtbauplatte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201154" name="cdd0d600-2429-11f0-b4bb-d141d248f0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3249838" name="cdd0d600-2429-11f0-b4bb-d141d248f0b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8654616" name="9b8eb520-242b-11f0-b8bb-dfc23b7a86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3540414" name="9b8eb520-242b-11f0-b8bb-dfc23b7a8690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Küche/ Gang / Wohnzimmer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6401581" name="ae3332f0-242b-11f0-8036-e7d4afe9ca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6753442" name="ae3332f0-242b-11f0-8036-e7d4afe9caa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 / Wohnzimmer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9410349" name="caca61e0-242b-11f0-9286-aff07c5d42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9637455" name="caca61e0-242b-11f0-9286-aff07c5d42a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3588640" name="e6340d50-242b-11f0-a339-55f7f7ed70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2040690" name="e6340d50-242b-11f0-a339-55f7f7ed70f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2966164" name="06eece40-242c-11f0-9dfd-971fcad488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6017277" name="06eece40-242c-11f0-9dfd-971fcad488ef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1922387" name="1b8509f0-242c-11f0-b193-9b9dd21749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7152263" name="1b8509f0-242c-11f0-b193-9b9dd21749e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6923547" name="76638fd0-242d-11f0-967d-d3785fbe0d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0113565" name="76638fd0-242d-11f0-967d-d3785fbe0da1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0903015" name="9d479dd0-242d-11f0-8495-2f9d89e906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544159" name="9d479dd0-242d-11f0-8495-2f9d89e9067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-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9821253" name="2e6c7240-242e-11f0-b55f-63b4a01c2a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7769952" name="2e6c7240-242e-11f0-b55f-63b4a01c2a2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-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9050247" name="474a1ba0-242e-11f0-a18d-c778bf5d47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9114759" name="474a1ba0-242e-11f0-a18d-c778bf5d472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12377855" name="13f5bce0-242f-11f0-8eae-edfa8e115b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0860574" name="13f5bce0-242f-11f0-8eae-edfa8e115bb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3666538" name="b76c3430-242f-11f0-9d6d-796252e38a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7167353" name="b76c3430-242f-11f0-9d6d-796252e38a11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1462506" name="cc6a5970-242f-11f0-b11c-8bd9c1dcde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8075461" name="cc6a5970-242f-11f0-b11c-8bd9c1dcdef4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5711605" name="67463590-2430-11f0-8ee3-efa6f3852a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6690959" name="67463590-2430-11f0-8ee3-efa6f3852a25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Stall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Decke / Wand </w:t>
            </w:r>
          </w:p>
        </w:tc>
        <w:tc>
          <w:p>
            <w:pPr>
              <w:spacing w:before="0" w:after="0" w:line="240" w:lineRule="auto"/>
            </w:pPr>
            <w:r>
              <w:t>Unterdach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2928855" name="2c5f0eb0-2431-11f0-b842-9daf5211af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6505181" name="2c5f0eb0-2431-11f0-b842-9daf5211afb6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5721852" name="86190730-2431-11f0-a161-8360b41c27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2591715" name="86190730-2431-11f0-a161-8360b41c2766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WC Hundeschule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90098129" name="e46af3d0-2430-11f0-b7e9-c9513a3307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883191" name="e46af3d0-2430-11f0-b7e9-c9513a330799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+ Stall Giessereistrasse 12, 4703 Kestenholz</w:t>
          </w:r>
        </w:p>
        <w:p>
          <w:pPr>
            <w:spacing w:before="0" w:after="0"/>
          </w:pPr>
          <w:r>
            <w:t>256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footer.xml" Type="http://schemas.openxmlformats.org/officeDocument/2006/relationships/footer" Id="rId25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